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8209" w14:textId="77777777" w:rsidR="007B7A57" w:rsidRDefault="00E359E1">
      <w:pPr>
        <w:jc w:val="center"/>
      </w:pPr>
      <w:r>
        <w:rPr>
          <w:b/>
          <w:sz w:val="28"/>
        </w:rPr>
        <w:t>SKUPNA PONUDBA</w:t>
      </w:r>
    </w:p>
    <w:p w14:paraId="5E085761" w14:textId="77777777" w:rsidR="007B7A57" w:rsidRDefault="00E359E1">
      <w:pPr>
        <w:spacing w:after="80"/>
      </w:pPr>
      <w:r>
        <w:rPr>
          <w:b/>
        </w:rPr>
        <w:t>Poslovodeči (vodilni partner):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9"/>
        <w:gridCol w:w="5102"/>
      </w:tblGrid>
      <w:tr w:rsidR="007B7A57" w14:paraId="43366259" w14:textId="77777777">
        <w:tc>
          <w:tcPr>
            <w:tcW w:w="3969" w:type="dxa"/>
          </w:tcPr>
          <w:p w14:paraId="010D025A" w14:textId="77777777" w:rsidR="007B7A57" w:rsidRDefault="00E359E1">
            <w:r>
              <w:rPr>
                <w:sz w:val="20"/>
              </w:rPr>
              <w:t>Naziv:</w:t>
            </w:r>
          </w:p>
        </w:tc>
        <w:tc>
          <w:tcPr>
            <w:tcW w:w="5102" w:type="dxa"/>
          </w:tcPr>
          <w:p w14:paraId="6B1FEF90" w14:textId="77777777" w:rsidR="007B7A57" w:rsidRDefault="007B7A57"/>
        </w:tc>
      </w:tr>
      <w:tr w:rsidR="007B7A57" w14:paraId="1BB2765A" w14:textId="77777777">
        <w:tc>
          <w:tcPr>
            <w:tcW w:w="3969" w:type="dxa"/>
          </w:tcPr>
          <w:p w14:paraId="1867B917" w14:textId="77777777" w:rsidR="007B7A57" w:rsidRDefault="00E359E1">
            <w:r>
              <w:rPr>
                <w:sz w:val="20"/>
              </w:rPr>
              <w:t>Naslov in sedež:</w:t>
            </w:r>
          </w:p>
        </w:tc>
        <w:tc>
          <w:tcPr>
            <w:tcW w:w="5102" w:type="dxa"/>
          </w:tcPr>
          <w:p w14:paraId="5E346924" w14:textId="77777777" w:rsidR="007B7A57" w:rsidRDefault="007B7A57"/>
        </w:tc>
      </w:tr>
      <w:tr w:rsidR="007B7A57" w14:paraId="48BED912" w14:textId="77777777">
        <w:tc>
          <w:tcPr>
            <w:tcW w:w="3969" w:type="dxa"/>
          </w:tcPr>
          <w:p w14:paraId="2873203B" w14:textId="77777777" w:rsidR="007B7A57" w:rsidRDefault="00E359E1">
            <w:r>
              <w:rPr>
                <w:sz w:val="20"/>
              </w:rPr>
              <w:t>Pooblaščenec za podpis pogodbe:</w:t>
            </w:r>
          </w:p>
        </w:tc>
        <w:tc>
          <w:tcPr>
            <w:tcW w:w="5102" w:type="dxa"/>
          </w:tcPr>
          <w:p w14:paraId="63A8407D" w14:textId="77777777" w:rsidR="007B7A57" w:rsidRDefault="007B7A57"/>
        </w:tc>
      </w:tr>
      <w:tr w:rsidR="007B7A57" w14:paraId="44756031" w14:textId="77777777">
        <w:tc>
          <w:tcPr>
            <w:tcW w:w="3969" w:type="dxa"/>
          </w:tcPr>
          <w:p w14:paraId="5C9A6353" w14:textId="77777777" w:rsidR="007B7A57" w:rsidRDefault="00E359E1">
            <w:r>
              <w:rPr>
                <w:sz w:val="20"/>
              </w:rPr>
              <w:t>Kontaktna oseba:</w:t>
            </w:r>
          </w:p>
        </w:tc>
        <w:tc>
          <w:tcPr>
            <w:tcW w:w="5102" w:type="dxa"/>
          </w:tcPr>
          <w:p w14:paraId="29E1548D" w14:textId="77777777" w:rsidR="007B7A57" w:rsidRDefault="007B7A57"/>
        </w:tc>
      </w:tr>
      <w:tr w:rsidR="007B7A57" w14:paraId="231C2360" w14:textId="77777777">
        <w:tc>
          <w:tcPr>
            <w:tcW w:w="3969" w:type="dxa"/>
          </w:tcPr>
          <w:p w14:paraId="65F80FC4" w14:textId="77777777" w:rsidR="007B7A57" w:rsidRDefault="00E359E1">
            <w:r>
              <w:rPr>
                <w:sz w:val="20"/>
              </w:rPr>
              <w:t>Telefon kontaktne osebe:</w:t>
            </w:r>
          </w:p>
        </w:tc>
        <w:tc>
          <w:tcPr>
            <w:tcW w:w="5102" w:type="dxa"/>
          </w:tcPr>
          <w:p w14:paraId="7881B57B" w14:textId="77777777" w:rsidR="007B7A57" w:rsidRDefault="007B7A57"/>
        </w:tc>
      </w:tr>
      <w:tr w:rsidR="007B7A57" w14:paraId="0074312D" w14:textId="77777777">
        <w:tc>
          <w:tcPr>
            <w:tcW w:w="3969" w:type="dxa"/>
          </w:tcPr>
          <w:p w14:paraId="0985DEBD" w14:textId="77777777" w:rsidR="007B7A57" w:rsidRDefault="00E359E1">
            <w:r>
              <w:rPr>
                <w:sz w:val="20"/>
              </w:rPr>
              <w:t>E-pošta:</w:t>
            </w:r>
          </w:p>
        </w:tc>
        <w:tc>
          <w:tcPr>
            <w:tcW w:w="5102" w:type="dxa"/>
          </w:tcPr>
          <w:p w14:paraId="6FBEA95C" w14:textId="77777777" w:rsidR="007B7A57" w:rsidRDefault="007B7A57"/>
        </w:tc>
      </w:tr>
      <w:tr w:rsidR="007B7A57" w14:paraId="69284101" w14:textId="77777777">
        <w:tc>
          <w:tcPr>
            <w:tcW w:w="3969" w:type="dxa"/>
          </w:tcPr>
          <w:p w14:paraId="048F3D7B" w14:textId="77777777" w:rsidR="007B7A57" w:rsidRDefault="00E359E1">
            <w:r>
              <w:rPr>
                <w:sz w:val="20"/>
              </w:rPr>
              <w:t>Transakcijski račun:</w:t>
            </w:r>
          </w:p>
        </w:tc>
        <w:tc>
          <w:tcPr>
            <w:tcW w:w="5102" w:type="dxa"/>
          </w:tcPr>
          <w:p w14:paraId="063638A8" w14:textId="77777777" w:rsidR="007B7A57" w:rsidRDefault="007B7A57"/>
        </w:tc>
      </w:tr>
      <w:tr w:rsidR="007B7A57" w14:paraId="4962DE22" w14:textId="77777777">
        <w:tc>
          <w:tcPr>
            <w:tcW w:w="3969" w:type="dxa"/>
          </w:tcPr>
          <w:p w14:paraId="4852B83A" w14:textId="77777777" w:rsidR="007B7A57" w:rsidRDefault="00E359E1">
            <w:r>
              <w:rPr>
                <w:sz w:val="20"/>
              </w:rPr>
              <w:t>Matična številka:</w:t>
            </w:r>
          </w:p>
        </w:tc>
        <w:tc>
          <w:tcPr>
            <w:tcW w:w="5102" w:type="dxa"/>
          </w:tcPr>
          <w:p w14:paraId="287270EC" w14:textId="77777777" w:rsidR="007B7A57" w:rsidRDefault="007B7A57"/>
        </w:tc>
      </w:tr>
      <w:tr w:rsidR="007B7A57" w14:paraId="2CA02000" w14:textId="77777777">
        <w:tc>
          <w:tcPr>
            <w:tcW w:w="3969" w:type="dxa"/>
          </w:tcPr>
          <w:p w14:paraId="70F0945E" w14:textId="77777777" w:rsidR="007B7A57" w:rsidRDefault="00E359E1">
            <w:r>
              <w:rPr>
                <w:sz w:val="20"/>
              </w:rPr>
              <w:t>ID številka za DDV:</w:t>
            </w:r>
          </w:p>
        </w:tc>
        <w:tc>
          <w:tcPr>
            <w:tcW w:w="5102" w:type="dxa"/>
          </w:tcPr>
          <w:p w14:paraId="5878C811" w14:textId="77777777" w:rsidR="007B7A57" w:rsidRDefault="007B7A57"/>
        </w:tc>
      </w:tr>
    </w:tbl>
    <w:p w14:paraId="15F86217" w14:textId="77777777" w:rsidR="007B7A57" w:rsidRDefault="007B7A57">
      <w:pPr>
        <w:spacing w:after="160"/>
      </w:pPr>
    </w:p>
    <w:p w14:paraId="74D7C7C5" w14:textId="77777777" w:rsidR="007B7A57" w:rsidRDefault="00E359E1">
      <w:pPr>
        <w:spacing w:after="80"/>
      </w:pPr>
      <w:r>
        <w:rPr>
          <w:b/>
        </w:rPr>
        <w:t>Ostali ponudniki v skupni ponudbi: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9"/>
        <w:gridCol w:w="5102"/>
      </w:tblGrid>
      <w:tr w:rsidR="007B7A57" w14:paraId="226A9841" w14:textId="77777777">
        <w:tc>
          <w:tcPr>
            <w:tcW w:w="3969" w:type="dxa"/>
          </w:tcPr>
          <w:p w14:paraId="1517D258" w14:textId="77777777" w:rsidR="007B7A57" w:rsidRDefault="00E359E1">
            <w:r>
              <w:rPr>
                <w:sz w:val="20"/>
              </w:rPr>
              <w:t>Naziv:</w:t>
            </w:r>
          </w:p>
        </w:tc>
        <w:tc>
          <w:tcPr>
            <w:tcW w:w="5102" w:type="dxa"/>
          </w:tcPr>
          <w:p w14:paraId="4DED4486" w14:textId="77777777" w:rsidR="007B7A57" w:rsidRDefault="007B7A57"/>
        </w:tc>
      </w:tr>
      <w:tr w:rsidR="007B7A57" w14:paraId="3D02646B" w14:textId="77777777">
        <w:tc>
          <w:tcPr>
            <w:tcW w:w="3969" w:type="dxa"/>
          </w:tcPr>
          <w:p w14:paraId="6E5FCBB4" w14:textId="77777777" w:rsidR="007B7A57" w:rsidRDefault="00E359E1">
            <w:r>
              <w:rPr>
                <w:sz w:val="20"/>
              </w:rPr>
              <w:t>Naslov in sedež:</w:t>
            </w:r>
          </w:p>
        </w:tc>
        <w:tc>
          <w:tcPr>
            <w:tcW w:w="5102" w:type="dxa"/>
          </w:tcPr>
          <w:p w14:paraId="6C16AD47" w14:textId="77777777" w:rsidR="007B7A57" w:rsidRDefault="007B7A57"/>
        </w:tc>
      </w:tr>
      <w:tr w:rsidR="007B7A57" w14:paraId="278D8BF7" w14:textId="77777777">
        <w:tc>
          <w:tcPr>
            <w:tcW w:w="3969" w:type="dxa"/>
          </w:tcPr>
          <w:p w14:paraId="1FD33ECE" w14:textId="77777777" w:rsidR="007B7A57" w:rsidRDefault="00E359E1">
            <w:r>
              <w:rPr>
                <w:sz w:val="20"/>
              </w:rPr>
              <w:t>Pooblaščenec za podpis pogodbe:</w:t>
            </w:r>
          </w:p>
        </w:tc>
        <w:tc>
          <w:tcPr>
            <w:tcW w:w="5102" w:type="dxa"/>
          </w:tcPr>
          <w:p w14:paraId="061D27D3" w14:textId="77777777" w:rsidR="007B7A57" w:rsidRDefault="007B7A57"/>
        </w:tc>
      </w:tr>
      <w:tr w:rsidR="007B7A57" w14:paraId="60EB7D77" w14:textId="77777777">
        <w:tc>
          <w:tcPr>
            <w:tcW w:w="3969" w:type="dxa"/>
          </w:tcPr>
          <w:p w14:paraId="7C3F530D" w14:textId="77777777" w:rsidR="007B7A57" w:rsidRDefault="00E359E1">
            <w:r>
              <w:rPr>
                <w:sz w:val="20"/>
              </w:rPr>
              <w:t>Kontaktna oseba:</w:t>
            </w:r>
          </w:p>
        </w:tc>
        <w:tc>
          <w:tcPr>
            <w:tcW w:w="5102" w:type="dxa"/>
          </w:tcPr>
          <w:p w14:paraId="24620F23" w14:textId="77777777" w:rsidR="007B7A57" w:rsidRDefault="007B7A57"/>
        </w:tc>
      </w:tr>
      <w:tr w:rsidR="007B7A57" w14:paraId="01CCFF42" w14:textId="77777777">
        <w:tc>
          <w:tcPr>
            <w:tcW w:w="3969" w:type="dxa"/>
          </w:tcPr>
          <w:p w14:paraId="45393092" w14:textId="77777777" w:rsidR="007B7A57" w:rsidRDefault="00E359E1">
            <w:r>
              <w:rPr>
                <w:sz w:val="20"/>
              </w:rPr>
              <w:t>Telefon kontaktne osebe:</w:t>
            </w:r>
          </w:p>
        </w:tc>
        <w:tc>
          <w:tcPr>
            <w:tcW w:w="5102" w:type="dxa"/>
          </w:tcPr>
          <w:p w14:paraId="3E0931EC" w14:textId="77777777" w:rsidR="007B7A57" w:rsidRDefault="007B7A57"/>
        </w:tc>
      </w:tr>
      <w:tr w:rsidR="007B7A57" w14:paraId="49C00314" w14:textId="77777777">
        <w:tc>
          <w:tcPr>
            <w:tcW w:w="3969" w:type="dxa"/>
          </w:tcPr>
          <w:p w14:paraId="30693642" w14:textId="77777777" w:rsidR="007B7A57" w:rsidRDefault="00E359E1">
            <w:r>
              <w:rPr>
                <w:sz w:val="20"/>
              </w:rPr>
              <w:t>E-pošta:</w:t>
            </w:r>
          </w:p>
        </w:tc>
        <w:tc>
          <w:tcPr>
            <w:tcW w:w="5102" w:type="dxa"/>
          </w:tcPr>
          <w:p w14:paraId="4F534D0E" w14:textId="77777777" w:rsidR="007B7A57" w:rsidRDefault="007B7A57"/>
        </w:tc>
      </w:tr>
      <w:tr w:rsidR="007B7A57" w14:paraId="42B1CDE2" w14:textId="77777777">
        <w:tc>
          <w:tcPr>
            <w:tcW w:w="3969" w:type="dxa"/>
          </w:tcPr>
          <w:p w14:paraId="6642ECCE" w14:textId="77777777" w:rsidR="007B7A57" w:rsidRDefault="00E359E1">
            <w:r>
              <w:rPr>
                <w:sz w:val="20"/>
              </w:rPr>
              <w:t>Transakcijski račun:</w:t>
            </w:r>
          </w:p>
        </w:tc>
        <w:tc>
          <w:tcPr>
            <w:tcW w:w="5102" w:type="dxa"/>
          </w:tcPr>
          <w:p w14:paraId="3083932C" w14:textId="77777777" w:rsidR="007B7A57" w:rsidRDefault="007B7A57"/>
        </w:tc>
      </w:tr>
      <w:tr w:rsidR="007B7A57" w14:paraId="4D6E921E" w14:textId="77777777">
        <w:tc>
          <w:tcPr>
            <w:tcW w:w="3969" w:type="dxa"/>
          </w:tcPr>
          <w:p w14:paraId="3A343B35" w14:textId="77777777" w:rsidR="007B7A57" w:rsidRDefault="00E359E1">
            <w:r>
              <w:rPr>
                <w:sz w:val="20"/>
              </w:rPr>
              <w:t>Matična številka:</w:t>
            </w:r>
          </w:p>
        </w:tc>
        <w:tc>
          <w:tcPr>
            <w:tcW w:w="5102" w:type="dxa"/>
          </w:tcPr>
          <w:p w14:paraId="00D02D82" w14:textId="77777777" w:rsidR="007B7A57" w:rsidRDefault="007B7A57"/>
        </w:tc>
      </w:tr>
      <w:tr w:rsidR="007B7A57" w14:paraId="48DDDA83" w14:textId="77777777">
        <w:tc>
          <w:tcPr>
            <w:tcW w:w="3969" w:type="dxa"/>
          </w:tcPr>
          <w:p w14:paraId="25E86417" w14:textId="77777777" w:rsidR="007B7A57" w:rsidRDefault="00E359E1">
            <w:r>
              <w:rPr>
                <w:sz w:val="20"/>
              </w:rPr>
              <w:t>ID številka za DDV:</w:t>
            </w:r>
          </w:p>
        </w:tc>
        <w:tc>
          <w:tcPr>
            <w:tcW w:w="5102" w:type="dxa"/>
          </w:tcPr>
          <w:p w14:paraId="5F548777" w14:textId="77777777" w:rsidR="007B7A57" w:rsidRDefault="007B7A57"/>
        </w:tc>
      </w:tr>
    </w:tbl>
    <w:p w14:paraId="0214BE38" w14:textId="77777777" w:rsidR="007B7A57" w:rsidRDefault="007B7A57">
      <w:pPr>
        <w:spacing w:after="160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9"/>
        <w:gridCol w:w="5102"/>
      </w:tblGrid>
      <w:tr w:rsidR="007B7A57" w14:paraId="0482D32D" w14:textId="77777777">
        <w:tc>
          <w:tcPr>
            <w:tcW w:w="3969" w:type="dxa"/>
          </w:tcPr>
          <w:p w14:paraId="70D209A9" w14:textId="77777777" w:rsidR="007B7A57" w:rsidRDefault="00E359E1">
            <w:r>
              <w:rPr>
                <w:sz w:val="20"/>
              </w:rPr>
              <w:t>Naziv:</w:t>
            </w:r>
          </w:p>
        </w:tc>
        <w:tc>
          <w:tcPr>
            <w:tcW w:w="5102" w:type="dxa"/>
          </w:tcPr>
          <w:p w14:paraId="44C995C0" w14:textId="77777777" w:rsidR="007B7A57" w:rsidRDefault="007B7A57"/>
        </w:tc>
      </w:tr>
      <w:tr w:rsidR="007B7A57" w14:paraId="1593A8D7" w14:textId="77777777">
        <w:tc>
          <w:tcPr>
            <w:tcW w:w="3969" w:type="dxa"/>
          </w:tcPr>
          <w:p w14:paraId="29EC1275" w14:textId="77777777" w:rsidR="007B7A57" w:rsidRDefault="00E359E1">
            <w:r>
              <w:rPr>
                <w:sz w:val="20"/>
              </w:rPr>
              <w:t>Naslov in sedež:</w:t>
            </w:r>
          </w:p>
        </w:tc>
        <w:tc>
          <w:tcPr>
            <w:tcW w:w="5102" w:type="dxa"/>
          </w:tcPr>
          <w:p w14:paraId="608CD351" w14:textId="77777777" w:rsidR="007B7A57" w:rsidRDefault="007B7A57"/>
        </w:tc>
      </w:tr>
      <w:tr w:rsidR="007B7A57" w14:paraId="779FAD4B" w14:textId="77777777">
        <w:tc>
          <w:tcPr>
            <w:tcW w:w="3969" w:type="dxa"/>
          </w:tcPr>
          <w:p w14:paraId="5CC0EE7C" w14:textId="77777777" w:rsidR="007B7A57" w:rsidRDefault="00E359E1">
            <w:r>
              <w:rPr>
                <w:sz w:val="20"/>
              </w:rPr>
              <w:t>Pooblaščenec za podpis pogodbe:</w:t>
            </w:r>
          </w:p>
        </w:tc>
        <w:tc>
          <w:tcPr>
            <w:tcW w:w="5102" w:type="dxa"/>
          </w:tcPr>
          <w:p w14:paraId="7089F598" w14:textId="77777777" w:rsidR="007B7A57" w:rsidRDefault="007B7A57"/>
        </w:tc>
      </w:tr>
      <w:tr w:rsidR="007B7A57" w14:paraId="06446613" w14:textId="77777777">
        <w:tc>
          <w:tcPr>
            <w:tcW w:w="3969" w:type="dxa"/>
          </w:tcPr>
          <w:p w14:paraId="43C817CC" w14:textId="77777777" w:rsidR="007B7A57" w:rsidRDefault="00E359E1">
            <w:r>
              <w:rPr>
                <w:sz w:val="20"/>
              </w:rPr>
              <w:t>Kontaktna oseba:</w:t>
            </w:r>
          </w:p>
        </w:tc>
        <w:tc>
          <w:tcPr>
            <w:tcW w:w="5102" w:type="dxa"/>
          </w:tcPr>
          <w:p w14:paraId="6E45C932" w14:textId="77777777" w:rsidR="007B7A57" w:rsidRDefault="007B7A57"/>
        </w:tc>
      </w:tr>
      <w:tr w:rsidR="007B7A57" w14:paraId="2110BD28" w14:textId="77777777">
        <w:tc>
          <w:tcPr>
            <w:tcW w:w="3969" w:type="dxa"/>
          </w:tcPr>
          <w:p w14:paraId="090C9164" w14:textId="77777777" w:rsidR="007B7A57" w:rsidRDefault="00E359E1">
            <w:r>
              <w:rPr>
                <w:sz w:val="20"/>
              </w:rPr>
              <w:t>Telefon kontaktne osebe:</w:t>
            </w:r>
          </w:p>
        </w:tc>
        <w:tc>
          <w:tcPr>
            <w:tcW w:w="5102" w:type="dxa"/>
          </w:tcPr>
          <w:p w14:paraId="42325C6E" w14:textId="77777777" w:rsidR="007B7A57" w:rsidRDefault="007B7A57"/>
        </w:tc>
      </w:tr>
      <w:tr w:rsidR="007B7A57" w14:paraId="1E64C009" w14:textId="77777777">
        <w:tc>
          <w:tcPr>
            <w:tcW w:w="3969" w:type="dxa"/>
          </w:tcPr>
          <w:p w14:paraId="1A356F2A" w14:textId="77777777" w:rsidR="007B7A57" w:rsidRDefault="00E359E1">
            <w:r>
              <w:rPr>
                <w:sz w:val="20"/>
              </w:rPr>
              <w:t>E-pošta:</w:t>
            </w:r>
          </w:p>
        </w:tc>
        <w:tc>
          <w:tcPr>
            <w:tcW w:w="5102" w:type="dxa"/>
          </w:tcPr>
          <w:p w14:paraId="0EF66A9D" w14:textId="77777777" w:rsidR="007B7A57" w:rsidRDefault="007B7A57"/>
        </w:tc>
      </w:tr>
      <w:tr w:rsidR="007B7A57" w14:paraId="4066FBB0" w14:textId="77777777">
        <w:tc>
          <w:tcPr>
            <w:tcW w:w="3969" w:type="dxa"/>
          </w:tcPr>
          <w:p w14:paraId="1A27D930" w14:textId="77777777" w:rsidR="007B7A57" w:rsidRDefault="00E359E1">
            <w:r>
              <w:rPr>
                <w:sz w:val="20"/>
              </w:rPr>
              <w:t>Transakcijski račun:</w:t>
            </w:r>
          </w:p>
        </w:tc>
        <w:tc>
          <w:tcPr>
            <w:tcW w:w="5102" w:type="dxa"/>
          </w:tcPr>
          <w:p w14:paraId="05C3B798" w14:textId="77777777" w:rsidR="007B7A57" w:rsidRDefault="007B7A57"/>
        </w:tc>
      </w:tr>
      <w:tr w:rsidR="007B7A57" w14:paraId="69B2284C" w14:textId="77777777">
        <w:tc>
          <w:tcPr>
            <w:tcW w:w="3969" w:type="dxa"/>
          </w:tcPr>
          <w:p w14:paraId="49D274FD" w14:textId="77777777" w:rsidR="007B7A57" w:rsidRDefault="00E359E1">
            <w:r>
              <w:rPr>
                <w:sz w:val="20"/>
              </w:rPr>
              <w:t>Matična številka:</w:t>
            </w:r>
          </w:p>
        </w:tc>
        <w:tc>
          <w:tcPr>
            <w:tcW w:w="5102" w:type="dxa"/>
          </w:tcPr>
          <w:p w14:paraId="29DEF6E3" w14:textId="77777777" w:rsidR="007B7A57" w:rsidRDefault="007B7A57"/>
        </w:tc>
      </w:tr>
      <w:tr w:rsidR="007B7A57" w14:paraId="1177B323" w14:textId="77777777">
        <w:tc>
          <w:tcPr>
            <w:tcW w:w="3969" w:type="dxa"/>
          </w:tcPr>
          <w:p w14:paraId="72C0D089" w14:textId="77777777" w:rsidR="007B7A57" w:rsidRDefault="00E359E1">
            <w:r>
              <w:rPr>
                <w:sz w:val="20"/>
              </w:rPr>
              <w:t>ID številka za DDV:</w:t>
            </w:r>
          </w:p>
        </w:tc>
        <w:tc>
          <w:tcPr>
            <w:tcW w:w="5102" w:type="dxa"/>
          </w:tcPr>
          <w:p w14:paraId="6A0D0B4F" w14:textId="77777777" w:rsidR="007B7A57" w:rsidRDefault="007B7A57"/>
        </w:tc>
      </w:tr>
    </w:tbl>
    <w:p w14:paraId="6B3FD4FC" w14:textId="77777777" w:rsidR="007B7A57" w:rsidRDefault="007B7A57">
      <w:pPr>
        <w:spacing w:after="80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01"/>
        <w:gridCol w:w="5695"/>
      </w:tblGrid>
      <w:tr w:rsidR="007B7A57" w14:paraId="47AE342F" w14:textId="77777777">
        <w:tc>
          <w:tcPr>
            <w:tcW w:w="4703" w:type="dxa"/>
          </w:tcPr>
          <w:p w14:paraId="0ADAA729" w14:textId="77777777" w:rsidR="007B7A57" w:rsidRDefault="00E359E1">
            <w:r>
              <w:rPr>
                <w:sz w:val="20"/>
              </w:rPr>
              <w:t>Kraj in datum:</w:t>
            </w:r>
          </w:p>
        </w:tc>
        <w:tc>
          <w:tcPr>
            <w:tcW w:w="4703" w:type="dxa"/>
          </w:tcPr>
          <w:p w14:paraId="014B7AAF" w14:textId="77777777" w:rsidR="007B7A57" w:rsidRDefault="00E359E1">
            <w:r>
              <w:rPr>
                <w:sz w:val="20"/>
              </w:rPr>
              <w:t>Ime in priimek zakonitega zastopnika ponudnika:</w:t>
            </w:r>
          </w:p>
        </w:tc>
      </w:tr>
      <w:tr w:rsidR="007B7A57" w14:paraId="150BFDAC" w14:textId="77777777">
        <w:tc>
          <w:tcPr>
            <w:tcW w:w="4703" w:type="dxa"/>
          </w:tcPr>
          <w:p w14:paraId="0114DA27" w14:textId="77777777" w:rsidR="007B7A57" w:rsidRDefault="00E359E1">
            <w:pPr>
              <w:spacing w:after="200"/>
            </w:pPr>
            <w:r>
              <w:t xml:space="preserve"> </w:t>
            </w:r>
          </w:p>
        </w:tc>
        <w:tc>
          <w:tcPr>
            <w:tcW w:w="4703" w:type="dxa"/>
          </w:tcPr>
          <w:p w14:paraId="1801B867" w14:textId="77777777" w:rsidR="007B7A57" w:rsidRDefault="00E359E1">
            <w:pPr>
              <w:spacing w:after="200"/>
            </w:pPr>
            <w:r>
              <w:t>__________________________________________________</w:t>
            </w:r>
          </w:p>
        </w:tc>
      </w:tr>
      <w:tr w:rsidR="007B7A57" w14:paraId="3B6B1FCB" w14:textId="77777777">
        <w:tc>
          <w:tcPr>
            <w:tcW w:w="4703" w:type="dxa"/>
          </w:tcPr>
          <w:p w14:paraId="080F5B95" w14:textId="77777777" w:rsidR="007B7A57" w:rsidRDefault="007B7A57"/>
        </w:tc>
        <w:tc>
          <w:tcPr>
            <w:tcW w:w="4703" w:type="dxa"/>
          </w:tcPr>
          <w:p w14:paraId="503925C7" w14:textId="77777777" w:rsidR="007B7A57" w:rsidRDefault="00E359E1">
            <w:r>
              <w:rPr>
                <w:sz w:val="20"/>
              </w:rPr>
              <w:t>Žig in podpis:</w:t>
            </w:r>
          </w:p>
        </w:tc>
      </w:tr>
    </w:tbl>
    <w:p w14:paraId="17AF7E79" w14:textId="77777777" w:rsidR="007B7A57" w:rsidRDefault="007B7A57">
      <w:pPr>
        <w:spacing w:after="160"/>
      </w:pPr>
    </w:p>
    <w:p w14:paraId="4293A5A0" w14:textId="77777777" w:rsidR="007B7A57" w:rsidRDefault="00E359E1">
      <w:pPr>
        <w:spacing w:after="40"/>
      </w:pPr>
      <w:r>
        <w:rPr>
          <w:b/>
        </w:rPr>
        <w:t>NAVODILO:</w:t>
      </w:r>
    </w:p>
    <w:p w14:paraId="3545B169" w14:textId="77777777" w:rsidR="007B7A57" w:rsidRDefault="00E359E1">
      <w:pPr>
        <w:spacing w:after="40"/>
      </w:pPr>
      <w:r>
        <w:rPr>
          <w:i/>
          <w:sz w:val="20"/>
        </w:rPr>
        <w:t>Obrazec se izpolni in priloži ponudbi samo v primeru, da ponudniki nastopajo v skupni ponudbi.</w:t>
      </w:r>
    </w:p>
    <w:p w14:paraId="4DB3CB28" w14:textId="77777777" w:rsidR="007B7A57" w:rsidRDefault="00E359E1">
      <w:pPr>
        <w:spacing w:after="120"/>
      </w:pPr>
      <w:r>
        <w:rPr>
          <w:i/>
          <w:sz w:val="20"/>
        </w:rPr>
        <w:t>Obrazec kopirajte za potrebno število ponudnikov v skupni ponudbi.</w:t>
      </w:r>
    </w:p>
    <w:sectPr w:rsidR="007B7A57" w:rsidSect="00034616">
      <w:headerReference w:type="default" r:id="rId8"/>
      <w:footerReference w:type="default" r:id="rId9"/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5197B" w14:textId="77777777" w:rsidR="00CD2E40" w:rsidRDefault="00CD2E40">
      <w:pPr>
        <w:spacing w:after="0" w:line="240" w:lineRule="auto"/>
      </w:pPr>
      <w:r>
        <w:separator/>
      </w:r>
    </w:p>
  </w:endnote>
  <w:endnote w:type="continuationSeparator" w:id="0">
    <w:p w14:paraId="063787FC" w14:textId="77777777" w:rsidR="00CD2E40" w:rsidRDefault="00CD2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06CBA" w14:textId="77777777" w:rsidR="007B7A57" w:rsidRDefault="00E359E1">
    <w:pPr>
      <w:pStyle w:val="Noga"/>
      <w:jc w:val="center"/>
    </w:pPr>
    <w:r>
      <w:rPr>
        <w:i/>
        <w:sz w:val="16"/>
      </w:rPr>
      <w:t xml:space="preserve">430-0007/2026 – UREDITEV TRAVNATE POVRŠINE Z NAMAKANJEM – NOGOMETNI STADION IDRIJA   </w:t>
    </w:r>
    <w:r>
      <w:fldChar w:fldCharType="begin"/>
    </w:r>
    <w:r>
      <w:instrText>PAGE</w:instrText>
    </w:r>
    <w:r>
      <w:fldChar w:fldCharType="separate"/>
    </w:r>
    <w:r w:rsidR="0059176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EC7C9" w14:textId="77777777" w:rsidR="00CD2E40" w:rsidRDefault="00CD2E40">
      <w:pPr>
        <w:spacing w:after="0" w:line="240" w:lineRule="auto"/>
      </w:pPr>
      <w:r>
        <w:separator/>
      </w:r>
    </w:p>
  </w:footnote>
  <w:footnote w:type="continuationSeparator" w:id="0">
    <w:p w14:paraId="03B07F2E" w14:textId="77777777" w:rsidR="00CD2E40" w:rsidRDefault="00CD2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505C" w14:textId="77777777" w:rsidR="007B7A57" w:rsidRDefault="00E359E1" w:rsidP="00E359E1">
    <w:pPr>
      <w:pStyle w:val="Glava"/>
      <w:jc w:val="right"/>
    </w:pPr>
    <w:r>
      <w:rPr>
        <w:noProof/>
      </w:rPr>
      <w:drawing>
        <wp:inline distT="0" distB="0" distL="0" distR="0" wp14:anchorId="30781512" wp14:editId="09CD255D">
          <wp:extent cx="1440000" cy="52718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zs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0000" cy="5271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3978224">
    <w:abstractNumId w:val="8"/>
  </w:num>
  <w:num w:numId="2" w16cid:durableId="1497722586">
    <w:abstractNumId w:val="6"/>
  </w:num>
  <w:num w:numId="3" w16cid:durableId="1596010495">
    <w:abstractNumId w:val="5"/>
  </w:num>
  <w:num w:numId="4" w16cid:durableId="135800480">
    <w:abstractNumId w:val="4"/>
  </w:num>
  <w:num w:numId="5" w16cid:durableId="1309702117">
    <w:abstractNumId w:val="7"/>
  </w:num>
  <w:num w:numId="6" w16cid:durableId="495609843">
    <w:abstractNumId w:val="3"/>
  </w:num>
  <w:num w:numId="7" w16cid:durableId="58792377">
    <w:abstractNumId w:val="2"/>
  </w:num>
  <w:num w:numId="8" w16cid:durableId="1315992334">
    <w:abstractNumId w:val="1"/>
  </w:num>
  <w:num w:numId="9" w16cid:durableId="171191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84D25"/>
    <w:rsid w:val="0029639D"/>
    <w:rsid w:val="00326F90"/>
    <w:rsid w:val="0051160B"/>
    <w:rsid w:val="0059176D"/>
    <w:rsid w:val="007B7A57"/>
    <w:rsid w:val="00AA1D8D"/>
    <w:rsid w:val="00B47730"/>
    <w:rsid w:val="00CB0664"/>
    <w:rsid w:val="00CD2E40"/>
    <w:rsid w:val="00E359E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5E88BC"/>
  <w14:defaultImageDpi w14:val="300"/>
  <w15:docId w15:val="{84087966-F199-46C1-B679-3E7D8557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Calibri" w:hAnsi="Calibri" w:cs="Calibr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Mirjana</cp:lastModifiedBy>
  <cp:revision>3</cp:revision>
  <dcterms:created xsi:type="dcterms:W3CDTF">2026-06-30T12:37:00Z</dcterms:created>
  <dcterms:modified xsi:type="dcterms:W3CDTF">2026-06-30T12:37:00Z</dcterms:modified>
  <cp:category/>
</cp:coreProperties>
</file>